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柳婷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4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大学英语提高课程-2023定向组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大学英语提高课程-2023全科组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2023级小语种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大学英语提高课程-2023药学类组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大学英语提高课程-2023定向组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2023级小语种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大学英语提高课程-2023全科组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大学英语提高课程-2023药学类组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